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549302" name="9a0280a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307375" name="9a0280a0-2133-11f1-ab52-bbb913e9cf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934675" name="9eddf0f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600339" name="9eddf0f0-2133-11f1-ab52-bbb913e9cff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482146" name="7065c5d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428003" name="7065c5d0-2134-11f1-ab52-bbb913e9cff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451674" name="747385e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323908" name="747385e0-2134-11f1-ab52-bbb913e9cf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394974275" name="bc20acb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145608" name="bc20acb0-2134-11f1-ab52-bbb913e9cf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86968229" name="be241dd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208116" name="be241dd0-2134-11f1-ab52-bbb913e9cf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Zahnarztpraxis </w:t>
            </w:r>
          </w:p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160243" name="9274932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044447" name="92749320-2136-11f1-ab52-bbb913e9cf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613015" name="9b8bd86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070505" name="9b8bd860-2136-11f1-ab52-bbb913e9cff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172017" name="15c07b9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118520" name="15c07b90-2137-11f1-ab52-bbb913e9cff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264654" name="189a9d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9241" name="189a9da0-2137-11f1-ab52-bbb913e9cff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327954" name="440433c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175100" name="440433c0-2137-11f1-ab52-bbb913e9cf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078691" name="47cb9c0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183699" name="47cb9c00-2137-11f1-ab52-bbb913e9cff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Öltank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454613" name="86b5b81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136663" name="86b5b810-2137-11f1-ab52-bbb913e9cff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741776" name="8a3b5c6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180761" name="8a3b5c60-2137-11f1-ab52-bbb913e9cf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Dachwohnung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340243" name="80ab212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455104" name="80ab2120-2138-11f1-ab52-bbb913e9cf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11757" name="8cad786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53691" name="8cad7860-2138-11f1-ab52-bbb913e9cff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622293" name="d932db3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086950" name="d932db30-2138-11f1-ab52-bbb913e9cff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619923" name="dd9d132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993120" name="dd9d1320-2138-11f1-ab52-bbb913e9cff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Oberstrasse 52, 9000 St. Gallen</w:t>
          </w:r>
        </w:p>
        <w:p>
          <w:pPr>
            <w:spacing w:before="0" w:after="0"/>
          </w:pPr>
          <w:r>
            <w:t>790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